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5367F" w14:textId="77777777" w:rsidR="00B26348" w:rsidRDefault="00000000">
      <w:pPr>
        <w:pStyle w:val="Heading1"/>
      </w:pPr>
      <w:r>
        <w:t>25. Authorities</w:t>
      </w:r>
    </w:p>
    <w:p w14:paraId="07488C45" w14:textId="77777777" w:rsidR="00B26348" w:rsidRDefault="00000000">
      <w:r>
        <w:rPr>
          <w:b/>
        </w:rPr>
        <w:t>539. Authority/Dept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16E1501B" w14:textId="77777777">
        <w:tc>
          <w:tcPr>
            <w:tcW w:w="10512" w:type="dxa"/>
          </w:tcPr>
          <w:p w14:paraId="0539D65D" w14:textId="77777777" w:rsidR="00B26348" w:rsidRDefault="00000000">
            <w:r>
              <w:t>○ DPS - Department of Public Safety</w:t>
            </w:r>
          </w:p>
        </w:tc>
      </w:tr>
      <w:tr w:rsidR="00B26348" w14:paraId="6C98A884" w14:textId="77777777">
        <w:tc>
          <w:tcPr>
            <w:tcW w:w="10512" w:type="dxa"/>
          </w:tcPr>
          <w:p w14:paraId="5CCAD6A0" w14:textId="77777777" w:rsidR="00B26348" w:rsidRDefault="00000000">
            <w:r>
              <w:t>○ Police Department</w:t>
            </w:r>
          </w:p>
        </w:tc>
      </w:tr>
      <w:tr w:rsidR="00B26348" w14:paraId="207603F9" w14:textId="77777777">
        <w:tc>
          <w:tcPr>
            <w:tcW w:w="10512" w:type="dxa"/>
          </w:tcPr>
          <w:p w14:paraId="3785BB7A" w14:textId="77777777" w:rsidR="00B26348" w:rsidRDefault="00000000">
            <w:r>
              <w:t>○ Fire Department</w:t>
            </w:r>
          </w:p>
        </w:tc>
      </w:tr>
      <w:tr w:rsidR="00B26348" w14:paraId="47617E4F" w14:textId="77777777">
        <w:tc>
          <w:tcPr>
            <w:tcW w:w="10512" w:type="dxa"/>
          </w:tcPr>
          <w:p w14:paraId="6A833A53" w14:textId="77777777" w:rsidR="00B26348" w:rsidRDefault="00000000">
            <w:r>
              <w:t>○ EMS - Emergency Medical Services</w:t>
            </w:r>
          </w:p>
        </w:tc>
      </w:tr>
      <w:tr w:rsidR="00B26348" w14:paraId="24ABBF3B" w14:textId="77777777">
        <w:tc>
          <w:tcPr>
            <w:tcW w:w="10512" w:type="dxa"/>
          </w:tcPr>
          <w:p w14:paraId="023775B8" w14:textId="77777777" w:rsidR="00B26348" w:rsidRDefault="00000000">
            <w:r>
              <w:t>○ Federal Law Enforcement Agency</w:t>
            </w:r>
          </w:p>
        </w:tc>
      </w:tr>
      <w:tr w:rsidR="00B26348" w14:paraId="3D550112" w14:textId="77777777">
        <w:tc>
          <w:tcPr>
            <w:tcW w:w="10512" w:type="dxa"/>
          </w:tcPr>
          <w:p w14:paraId="6BD3F46E" w14:textId="77777777" w:rsidR="00B26348" w:rsidRDefault="00000000">
            <w:r>
              <w:t>○ Other Agency – Describe Below</w:t>
            </w:r>
          </w:p>
        </w:tc>
      </w:tr>
    </w:tbl>
    <w:p w14:paraId="0116D29B" w14:textId="77777777" w:rsidR="00B26348" w:rsidRDefault="00B26348"/>
    <w:p w14:paraId="639A2739" w14:textId="77777777" w:rsidR="00B26348" w:rsidRDefault="00000000">
      <w:r>
        <w:rPr>
          <w:b/>
        </w:rPr>
        <w:t>540. Name of Authority/Dept</w:t>
      </w:r>
      <w:r>
        <w:rPr>
          <w:i/>
          <w:color w:val="666666"/>
          <w:sz w:val="16"/>
        </w:rPr>
        <w:t xml:space="preserve">  [Text Short]</w:t>
      </w:r>
    </w:p>
    <w:p w14:paraId="2BDFA846" w14:textId="77777777" w:rsidR="00B26348" w:rsidRDefault="00000000">
      <w:r>
        <w:t>Response: ________________________________________________________________________________</w:t>
      </w:r>
    </w:p>
    <w:p w14:paraId="3E476051" w14:textId="77777777" w:rsidR="00B26348" w:rsidRDefault="00000000">
      <w:r>
        <w:t>__________________________________________________________________________________________</w:t>
      </w:r>
    </w:p>
    <w:p w14:paraId="5346E9ED" w14:textId="77777777" w:rsidR="00B26348" w:rsidRDefault="00000000">
      <w:r>
        <w:rPr>
          <w:b/>
        </w:rPr>
        <w:t>541. Officer Name</w:t>
      </w:r>
      <w:r>
        <w:rPr>
          <w:i/>
          <w:color w:val="666666"/>
          <w:sz w:val="16"/>
        </w:rPr>
        <w:t xml:space="preserve">  [Text Short]</w:t>
      </w:r>
    </w:p>
    <w:p w14:paraId="62891584" w14:textId="77777777" w:rsidR="00B26348" w:rsidRDefault="00000000">
      <w:r>
        <w:t>Response: ________________________________________________________________________________</w:t>
      </w:r>
    </w:p>
    <w:p w14:paraId="400B62C9" w14:textId="77777777" w:rsidR="00B26348" w:rsidRDefault="00000000">
      <w:r>
        <w:t>__________________________________________________________________________________________</w:t>
      </w:r>
    </w:p>
    <w:p w14:paraId="0FD9A033" w14:textId="77777777" w:rsidR="00B26348" w:rsidRDefault="00000000">
      <w:r>
        <w:rPr>
          <w:b/>
        </w:rPr>
        <w:t>542. Badge Number</w:t>
      </w:r>
      <w:r>
        <w:rPr>
          <w:i/>
          <w:color w:val="666666"/>
          <w:sz w:val="16"/>
        </w:rPr>
        <w:t xml:space="preserve">  [Text Short]</w:t>
      </w:r>
    </w:p>
    <w:p w14:paraId="2AE37C93" w14:textId="77777777" w:rsidR="00B26348" w:rsidRDefault="00000000">
      <w:r>
        <w:t>Response: ________________________________________________________________________________</w:t>
      </w:r>
    </w:p>
    <w:p w14:paraId="742EE825" w14:textId="77777777" w:rsidR="00B26348" w:rsidRDefault="00000000">
      <w:r>
        <w:t>__________________________________________________________________________________________</w:t>
      </w:r>
    </w:p>
    <w:p w14:paraId="468CBDFD" w14:textId="77777777" w:rsidR="00B26348" w:rsidRDefault="00000000">
      <w:r>
        <w:rPr>
          <w:b/>
        </w:rPr>
        <w:t>543. Complaint/Report/Inspection Number</w:t>
      </w:r>
      <w:r>
        <w:rPr>
          <w:i/>
          <w:color w:val="666666"/>
          <w:sz w:val="16"/>
        </w:rPr>
        <w:t xml:space="preserve">  [Text Short]</w:t>
      </w:r>
    </w:p>
    <w:p w14:paraId="20617824" w14:textId="77777777" w:rsidR="00B26348" w:rsidRDefault="00000000">
      <w:r>
        <w:t>Response: ________________________________________________________________________________</w:t>
      </w:r>
    </w:p>
    <w:p w14:paraId="564ABFC3" w14:textId="77777777" w:rsidR="00B26348" w:rsidRDefault="00000000">
      <w:r>
        <w:t>__________________________________________________________________________________________</w:t>
      </w:r>
    </w:p>
    <w:p w14:paraId="0CAB8F02" w14:textId="77777777" w:rsidR="00B26348" w:rsidRDefault="00000000">
      <w:r>
        <w:rPr>
          <w:b/>
        </w:rPr>
        <w:t>544. How many citations were issued?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2A1F3789" w14:textId="77777777">
        <w:tc>
          <w:tcPr>
            <w:tcW w:w="10512" w:type="dxa"/>
          </w:tcPr>
          <w:p w14:paraId="2C99FA2C" w14:textId="77777777" w:rsidR="00B26348" w:rsidRDefault="00000000">
            <w:r>
              <w:t>○ 0</w:t>
            </w:r>
          </w:p>
        </w:tc>
      </w:tr>
      <w:tr w:rsidR="00B26348" w14:paraId="11C4BE7A" w14:textId="77777777">
        <w:tc>
          <w:tcPr>
            <w:tcW w:w="10512" w:type="dxa"/>
          </w:tcPr>
          <w:p w14:paraId="0AA25C8A" w14:textId="77777777" w:rsidR="00B26348" w:rsidRDefault="00000000">
            <w:r>
              <w:t>○ 1</w:t>
            </w:r>
          </w:p>
        </w:tc>
      </w:tr>
      <w:tr w:rsidR="00B26348" w14:paraId="04FA9A73" w14:textId="77777777">
        <w:tc>
          <w:tcPr>
            <w:tcW w:w="10512" w:type="dxa"/>
          </w:tcPr>
          <w:p w14:paraId="43CC0578" w14:textId="77777777" w:rsidR="00B26348" w:rsidRDefault="00000000">
            <w:r>
              <w:t>○ 2</w:t>
            </w:r>
          </w:p>
        </w:tc>
      </w:tr>
      <w:tr w:rsidR="00B26348" w14:paraId="374FFE85" w14:textId="77777777">
        <w:tc>
          <w:tcPr>
            <w:tcW w:w="10512" w:type="dxa"/>
          </w:tcPr>
          <w:p w14:paraId="1D03D6B1" w14:textId="77777777" w:rsidR="00B26348" w:rsidRDefault="00000000">
            <w:r>
              <w:t>○ 3</w:t>
            </w:r>
          </w:p>
        </w:tc>
      </w:tr>
      <w:tr w:rsidR="00B26348" w14:paraId="52C63D47" w14:textId="77777777">
        <w:tc>
          <w:tcPr>
            <w:tcW w:w="10512" w:type="dxa"/>
          </w:tcPr>
          <w:p w14:paraId="12E41354" w14:textId="77777777" w:rsidR="00B26348" w:rsidRDefault="00000000">
            <w:r>
              <w:t>○ TBD</w:t>
            </w:r>
          </w:p>
        </w:tc>
      </w:tr>
    </w:tbl>
    <w:p w14:paraId="1A29BCBD" w14:textId="77777777" w:rsidR="00B26348" w:rsidRDefault="00B26348"/>
    <w:p w14:paraId="4E3A605F" w14:textId="77777777" w:rsidR="00B26348" w:rsidRDefault="00000000">
      <w:r>
        <w:br w:type="page"/>
      </w:r>
    </w:p>
    <w:sectPr w:rsidR="00B26348" w:rsidSect="00034616">
      <w:footerReference w:type="default" r:id="rId8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64A3" w14:textId="77777777" w:rsidR="005958F0" w:rsidRDefault="005958F0">
      <w:pPr>
        <w:spacing w:after="0" w:line="240" w:lineRule="auto"/>
      </w:pPr>
      <w:r>
        <w:separator/>
      </w:r>
    </w:p>
  </w:endnote>
  <w:endnote w:type="continuationSeparator" w:id="0">
    <w:p w14:paraId="4399E1A6" w14:textId="77777777" w:rsidR="005958F0" w:rsidRDefault="0059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E45C" w14:textId="27E75CA1" w:rsidR="00B26348" w:rsidRDefault="00000000">
    <w:pPr>
      <w:pStyle w:val="Footer"/>
      <w:jc w:val="center"/>
    </w:pPr>
    <w:r>
      <w:t>Incident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09A" w14:textId="77777777" w:rsidR="005958F0" w:rsidRDefault="005958F0">
      <w:pPr>
        <w:spacing w:after="0" w:line="240" w:lineRule="auto"/>
      </w:pPr>
      <w:r>
        <w:separator/>
      </w:r>
    </w:p>
  </w:footnote>
  <w:footnote w:type="continuationSeparator" w:id="0">
    <w:p w14:paraId="3E8FB095" w14:textId="77777777" w:rsidR="005958F0" w:rsidRDefault="00595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2488086">
    <w:abstractNumId w:val="8"/>
  </w:num>
  <w:num w:numId="2" w16cid:durableId="1837652165">
    <w:abstractNumId w:val="6"/>
  </w:num>
  <w:num w:numId="3" w16cid:durableId="9651990">
    <w:abstractNumId w:val="5"/>
  </w:num>
  <w:num w:numId="4" w16cid:durableId="1080978174">
    <w:abstractNumId w:val="4"/>
  </w:num>
  <w:num w:numId="5" w16cid:durableId="1315723871">
    <w:abstractNumId w:val="7"/>
  </w:num>
  <w:num w:numId="6" w16cid:durableId="1796869919">
    <w:abstractNumId w:val="3"/>
  </w:num>
  <w:num w:numId="7" w16cid:durableId="794831001">
    <w:abstractNumId w:val="2"/>
  </w:num>
  <w:num w:numId="8" w16cid:durableId="1651521167">
    <w:abstractNumId w:val="1"/>
  </w:num>
  <w:num w:numId="9" w16cid:durableId="87716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49A6"/>
    <w:rsid w:val="00186DC1"/>
    <w:rsid w:val="0029639D"/>
    <w:rsid w:val="002D1B21"/>
    <w:rsid w:val="00326F90"/>
    <w:rsid w:val="004654DF"/>
    <w:rsid w:val="005958F0"/>
    <w:rsid w:val="00680FF6"/>
    <w:rsid w:val="006F6298"/>
    <w:rsid w:val="007501A1"/>
    <w:rsid w:val="0088760F"/>
    <w:rsid w:val="00AA1D8D"/>
    <w:rsid w:val="00B26348"/>
    <w:rsid w:val="00B47730"/>
    <w:rsid w:val="00CB0664"/>
    <w:rsid w:val="00F364E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5938F"/>
  <w14:defaultImageDpi w14:val="300"/>
  <w15:docId w15:val="{D922A623-C0CA-48B6-BAEE-DB06D9E7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61560</Words>
  <Characters>350893</Characters>
  <Application>Microsoft Office Word</Application>
  <DocSecurity>0</DocSecurity>
  <Lines>2924</Lines>
  <Paragraphs>823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7</cp:revision>
  <dcterms:created xsi:type="dcterms:W3CDTF">2026-06-26T17:46:00Z</dcterms:created>
  <dcterms:modified xsi:type="dcterms:W3CDTF">2026-06-26T18:20:00Z</dcterms:modified>
  <cp:category/>
</cp:coreProperties>
</file>